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F75DA4" w14:textId="5B38A55A" w:rsidR="00CB104A" w:rsidRDefault="00CB104A" w:rsidP="00CB104A">
      <w:pPr>
        <w:jc w:val="both"/>
        <w:rPr>
          <w:rFonts w:eastAsiaTheme="majorEastAsia" w:cs="Arial"/>
          <w:color w:val="000000" w:themeColor="text1"/>
          <w:spacing w:val="5"/>
          <w:kern w:val="28"/>
          <w:sz w:val="36"/>
          <w:szCs w:val="36"/>
        </w:rPr>
      </w:pPr>
      <w:r>
        <w:rPr>
          <w:rFonts w:eastAsiaTheme="majorEastAsia" w:cs="Arial"/>
          <w:color w:val="000000" w:themeColor="text1"/>
          <w:spacing w:val="5"/>
          <w:kern w:val="28"/>
          <w:sz w:val="36"/>
          <w:szCs w:val="36"/>
        </w:rPr>
        <w:t>Pertanyaan Tertutup Terkait</w:t>
      </w:r>
      <w:r w:rsidRPr="00CB104A">
        <w:rPr>
          <w:rFonts w:eastAsiaTheme="majorEastAsia" w:cs="Arial"/>
          <w:color w:val="000000" w:themeColor="text1"/>
          <w:spacing w:val="5"/>
          <w:kern w:val="28"/>
          <w:sz w:val="36"/>
          <w:szCs w:val="36"/>
        </w:rPr>
        <w:t xml:space="preserve"> Evaluasi Efektivitas SEMA No. 3 Tahun 2023 </w:t>
      </w:r>
    </w:p>
    <w:p w14:paraId="17073CAC" w14:textId="77777777" w:rsidR="00B736B1" w:rsidRPr="00CB104A" w:rsidRDefault="00CB104A" w:rsidP="00CB104A">
      <w:pPr>
        <w:pStyle w:val="Heading1"/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CB104A">
        <w:rPr>
          <w:rFonts w:ascii="Arial" w:hAnsi="Arial" w:cs="Arial"/>
          <w:color w:val="000000" w:themeColor="text1"/>
          <w:sz w:val="22"/>
          <w:szCs w:val="22"/>
        </w:rPr>
        <w:t xml:space="preserve">I. </w:t>
      </w:r>
      <w:r w:rsidRPr="00CB104A">
        <w:rPr>
          <w:rFonts w:ascii="Arial" w:hAnsi="Arial" w:cs="Arial"/>
          <w:color w:val="000000" w:themeColor="text1"/>
        </w:rPr>
        <w:t xml:space="preserve">Pertanyaan Verifikasi Awal </w:t>
      </w:r>
      <w:bookmarkStart w:id="0" w:name="_Hlk201321458"/>
      <w:r w:rsidRPr="00CB104A">
        <w:rPr>
          <w:rFonts w:ascii="Arial" w:hAnsi="Arial" w:cs="Arial"/>
          <w:color w:val="000000" w:themeColor="text1"/>
        </w:rPr>
        <w:t>(Ya/Tidak)</w:t>
      </w:r>
      <w:bookmarkEnd w:id="0"/>
    </w:p>
    <w:p w14:paraId="0BAF58EC" w14:textId="5FD39664" w:rsidR="00B736B1" w:rsidRPr="00CB104A" w:rsidRDefault="00CB104A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 xml:space="preserve">1. Apakah </w:t>
      </w:r>
      <w:r w:rsidR="00FC27EB" w:rsidRPr="00CB104A">
        <w:rPr>
          <w:rFonts w:cs="Arial"/>
          <w:color w:val="000000" w:themeColor="text1"/>
        </w:rPr>
        <w:t>Bapak/Ibu</w:t>
      </w:r>
      <w:r w:rsidRPr="00CB104A">
        <w:rPr>
          <w:rFonts w:cs="Arial"/>
          <w:color w:val="000000" w:themeColor="text1"/>
        </w:rPr>
        <w:t xml:space="preserve"> pernah menangani kasus cerai yang mensyaratkan pisah r</w:t>
      </w:r>
      <w:r w:rsidR="00C45595">
        <w:rPr>
          <w:rFonts w:cs="Arial"/>
          <w:color w:val="000000" w:themeColor="text1"/>
        </w:rPr>
        <w:t>umah</w:t>
      </w:r>
      <w:r w:rsidRPr="00CB104A">
        <w:rPr>
          <w:rFonts w:cs="Arial"/>
          <w:color w:val="000000" w:themeColor="text1"/>
        </w:rPr>
        <w:t xml:space="preserve"> 6 bulan?</w:t>
      </w:r>
      <w:r w:rsidRPr="00CB104A">
        <w:rPr>
          <w:rFonts w:cs="Arial"/>
          <w:color w:val="000000" w:themeColor="text1"/>
        </w:rPr>
        <w:br/>
        <w:t xml:space="preserve">   - Jika ya, lanjut ke pertanyaan 3.</w:t>
      </w:r>
      <w:r w:rsidRPr="00CB104A">
        <w:rPr>
          <w:rFonts w:cs="Arial"/>
          <w:color w:val="000000" w:themeColor="text1"/>
        </w:rPr>
        <w:br/>
        <w:t xml:space="preserve">   - Jika tidak, lanjut ke pertanyaan 2.</w:t>
      </w:r>
    </w:p>
    <w:p w14:paraId="60F2FF51" w14:textId="32174261" w:rsidR="00B736B1" w:rsidRPr="00CB104A" w:rsidRDefault="00CB104A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2. Jika tidak, apa alasannya?</w:t>
      </w:r>
      <w:r w:rsidRPr="00CB104A">
        <w:rPr>
          <w:rFonts w:cs="Arial"/>
          <w:color w:val="000000" w:themeColor="text1"/>
        </w:rPr>
        <w:br/>
        <w:t xml:space="preserve">   - </w:t>
      </w:r>
      <w:r w:rsidRPr="00CB104A">
        <w:rPr>
          <w:rFonts w:ascii="Segoe UI Symbol" w:hAnsi="Segoe UI Symbol" w:cs="Segoe UI Symbol"/>
          <w:color w:val="000000" w:themeColor="text1"/>
        </w:rPr>
        <w:t>☐</w:t>
      </w:r>
      <w:r w:rsidRPr="00CB104A">
        <w:rPr>
          <w:rFonts w:cs="Arial"/>
          <w:color w:val="000000" w:themeColor="text1"/>
        </w:rPr>
        <w:t xml:space="preserve"> Tidak ada permohonan yang masuk</w:t>
      </w:r>
      <w:r w:rsidRPr="00CB104A">
        <w:rPr>
          <w:rFonts w:cs="Arial"/>
          <w:color w:val="000000" w:themeColor="text1"/>
        </w:rPr>
        <w:br/>
        <w:t xml:space="preserve">   - </w:t>
      </w:r>
      <w:r w:rsidRPr="00CB104A">
        <w:rPr>
          <w:rFonts w:ascii="Segoe UI Symbol" w:hAnsi="Segoe UI Symbol" w:cs="Segoe UI Symbol"/>
          <w:color w:val="000000" w:themeColor="text1"/>
        </w:rPr>
        <w:t>☐</w:t>
      </w:r>
      <w:r w:rsidRPr="00CB104A">
        <w:rPr>
          <w:rFonts w:cs="Arial"/>
          <w:color w:val="000000" w:themeColor="text1"/>
        </w:rPr>
        <w:t xml:space="preserve"> Pasangan tidak memenuhi syarat</w:t>
      </w:r>
      <w:r w:rsidRPr="00CB104A">
        <w:rPr>
          <w:rFonts w:cs="Arial"/>
          <w:color w:val="000000" w:themeColor="text1"/>
        </w:rPr>
        <w:br/>
        <w:t xml:space="preserve">   - </w:t>
      </w:r>
      <w:r w:rsidRPr="00CB104A">
        <w:rPr>
          <w:rFonts w:ascii="Segoe UI Symbol" w:hAnsi="Segoe UI Symbol" w:cs="Segoe UI Symbol"/>
          <w:color w:val="000000" w:themeColor="text1"/>
        </w:rPr>
        <w:t>☐</w:t>
      </w:r>
      <w:r w:rsidRPr="00CB104A">
        <w:rPr>
          <w:rFonts w:cs="Arial"/>
          <w:color w:val="000000" w:themeColor="text1"/>
        </w:rPr>
        <w:t xml:space="preserve"> Kurangnya sosialisasi dari MA (terkait pertanyaan B7)</w:t>
      </w:r>
    </w:p>
    <w:p w14:paraId="70507C6D" w14:textId="17DC923D" w:rsidR="00BA1019" w:rsidRPr="00CB104A" w:rsidRDefault="00BA1019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Apakah Anda merasa bahwa syarat ini mengurangi jumlah gugatan cerai yang diajukan?</w:t>
      </w:r>
    </w:p>
    <w:p w14:paraId="6427CB96" w14:textId="77777777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 YA / TIDAK )</w:t>
      </w:r>
    </w:p>
    <w:p w14:paraId="415A63E5" w14:textId="7F49F9DE" w:rsidR="00FC27EB" w:rsidRPr="00CB104A" w:rsidRDefault="00FC27EB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Apakah SEMA No. 3 Tahun 2023 membantu mengurangi jumlah perceraian karena pisah r</w:t>
      </w:r>
      <w:r w:rsidR="00C45595">
        <w:rPr>
          <w:rFonts w:cs="Arial"/>
          <w:color w:val="000000" w:themeColor="text1"/>
        </w:rPr>
        <w:t>umah</w:t>
      </w:r>
      <w:r w:rsidRPr="00CB104A">
        <w:rPr>
          <w:rFonts w:cs="Arial"/>
          <w:color w:val="000000" w:themeColor="text1"/>
        </w:rPr>
        <w:t>?</w:t>
      </w:r>
    </w:p>
    <w:p w14:paraId="377C798F" w14:textId="77777777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 YA / TIDAK )</w:t>
      </w:r>
    </w:p>
    <w:p w14:paraId="6539BF5C" w14:textId="4D0188ED" w:rsidR="00B736B1" w:rsidRPr="00CB104A" w:rsidRDefault="00BA1019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Apakah Bapak/Ibu setuju bahwa syarat pisah r</w:t>
      </w:r>
      <w:r w:rsidR="00C45595">
        <w:rPr>
          <w:rFonts w:cs="Arial"/>
          <w:color w:val="000000" w:themeColor="text1"/>
        </w:rPr>
        <w:t>umah</w:t>
      </w:r>
      <w:r w:rsidRPr="00CB104A">
        <w:rPr>
          <w:rFonts w:cs="Arial"/>
          <w:color w:val="000000" w:themeColor="text1"/>
        </w:rPr>
        <w:t xml:space="preserve"> 6 bulan efektif dalam menurunkan angka perceraian?</w:t>
      </w:r>
    </w:p>
    <w:p w14:paraId="3DD6EB5C" w14:textId="77777777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 YA / TIDAK )</w:t>
      </w:r>
    </w:p>
    <w:p w14:paraId="736F0CB4" w14:textId="228DEC10" w:rsidR="00B736B1" w:rsidRPr="00CB104A" w:rsidRDefault="00BA1019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Apakah syarat ini (pisah r</w:t>
      </w:r>
      <w:r w:rsidR="00C45595">
        <w:rPr>
          <w:rFonts w:cs="Arial"/>
          <w:color w:val="000000" w:themeColor="text1"/>
        </w:rPr>
        <w:t>umah</w:t>
      </w:r>
      <w:r w:rsidRPr="00CB104A">
        <w:rPr>
          <w:rFonts w:cs="Arial"/>
          <w:color w:val="000000" w:themeColor="text1"/>
        </w:rPr>
        <w:t xml:space="preserve"> 6 bulan) berlaku untuk semua jenis perkara (cerai talak dan cerai gugat)?</w:t>
      </w:r>
    </w:p>
    <w:p w14:paraId="2215A79F" w14:textId="77777777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 YA / TIDAK )</w:t>
      </w:r>
    </w:p>
    <w:p w14:paraId="5B455534" w14:textId="2922409E" w:rsidR="00BA1019" w:rsidRPr="00CB104A" w:rsidRDefault="00BA1019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Apakah Bapak/Ibu setuju bahwa syarat ini membantu mengurangi keputusan perceraian yang impulsive?</w:t>
      </w:r>
    </w:p>
    <w:p w14:paraId="35828B9A" w14:textId="77777777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 YA / TIDAK )</w:t>
      </w:r>
    </w:p>
    <w:p w14:paraId="06473EE5" w14:textId="677CADD7" w:rsidR="00B736B1" w:rsidRPr="00CB104A" w:rsidRDefault="00CB104A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 xml:space="preserve">Apakah </w:t>
      </w:r>
      <w:r w:rsidR="00FC27EB" w:rsidRPr="00CB104A">
        <w:rPr>
          <w:rFonts w:cs="Arial"/>
          <w:color w:val="000000" w:themeColor="text1"/>
        </w:rPr>
        <w:t>di P</w:t>
      </w:r>
      <w:r w:rsidRPr="00CB104A">
        <w:rPr>
          <w:rFonts w:cs="Arial"/>
          <w:color w:val="000000" w:themeColor="text1"/>
        </w:rPr>
        <w:t>engadilan A</w:t>
      </w:r>
      <w:r w:rsidR="00FC27EB" w:rsidRPr="00CB104A">
        <w:rPr>
          <w:rFonts w:cs="Arial"/>
          <w:color w:val="000000" w:themeColor="text1"/>
        </w:rPr>
        <w:t>gama Sidoarjo</w:t>
      </w:r>
      <w:r w:rsidRPr="00CB104A">
        <w:rPr>
          <w:rFonts w:cs="Arial"/>
          <w:color w:val="000000" w:themeColor="text1"/>
        </w:rPr>
        <w:t xml:space="preserve"> memiliki SOP atau panduan resmi pembuktian pisah r</w:t>
      </w:r>
      <w:r w:rsidR="00C45595">
        <w:rPr>
          <w:rFonts w:cs="Arial"/>
          <w:color w:val="000000" w:themeColor="text1"/>
        </w:rPr>
        <w:t>umah</w:t>
      </w:r>
      <w:r w:rsidRPr="00CB104A">
        <w:rPr>
          <w:rFonts w:cs="Arial"/>
          <w:color w:val="000000" w:themeColor="text1"/>
        </w:rPr>
        <w:t>?</w:t>
      </w:r>
    </w:p>
    <w:p w14:paraId="48C0CEF8" w14:textId="58E5B7D7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 YA / TIDAK )</w:t>
      </w:r>
    </w:p>
    <w:p w14:paraId="3B8B9E42" w14:textId="77777777" w:rsidR="0005676F" w:rsidRPr="00CB104A" w:rsidRDefault="0005676F" w:rsidP="00CB104A">
      <w:pPr>
        <w:spacing w:line="360" w:lineRule="auto"/>
        <w:rPr>
          <w:rFonts w:cs="Arial"/>
          <w:color w:val="000000" w:themeColor="text1"/>
        </w:rPr>
      </w:pPr>
    </w:p>
    <w:p w14:paraId="76448113" w14:textId="79C3BE78" w:rsidR="00B736B1" w:rsidRPr="00CB104A" w:rsidRDefault="00CB104A" w:rsidP="00CB104A">
      <w:pPr>
        <w:pStyle w:val="Heading1"/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CB104A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II. </w:t>
      </w:r>
      <w:r w:rsidRPr="00CB104A">
        <w:rPr>
          <w:rFonts w:ascii="Arial" w:hAnsi="Arial" w:cs="Arial"/>
          <w:color w:val="000000" w:themeColor="text1"/>
        </w:rPr>
        <w:t xml:space="preserve">Pertanyaan Skala </w:t>
      </w:r>
      <w:bookmarkStart w:id="1" w:name="_Hlk201321357"/>
      <w:r w:rsidRPr="00CB104A">
        <w:rPr>
          <w:rFonts w:ascii="Arial" w:hAnsi="Arial" w:cs="Arial"/>
          <w:color w:val="000000" w:themeColor="text1"/>
        </w:rPr>
        <w:t>(</w:t>
      </w:r>
      <w:r w:rsidR="00FC27EB" w:rsidRPr="00CB104A">
        <w:rPr>
          <w:rFonts w:ascii="Arial" w:hAnsi="Arial" w:cs="Arial"/>
          <w:color w:val="000000" w:themeColor="text1"/>
        </w:rPr>
        <w:t xml:space="preserve">Sangat Baik - </w:t>
      </w:r>
      <w:r w:rsidRPr="00CB104A">
        <w:rPr>
          <w:rFonts w:ascii="Arial" w:hAnsi="Arial" w:cs="Arial"/>
          <w:color w:val="000000" w:themeColor="text1"/>
        </w:rPr>
        <w:t xml:space="preserve">Baik </w:t>
      </w:r>
      <w:r w:rsidR="00FC27EB" w:rsidRPr="00CB104A">
        <w:rPr>
          <w:rFonts w:ascii="Arial" w:hAnsi="Arial" w:cs="Arial"/>
          <w:color w:val="000000" w:themeColor="text1"/>
        </w:rPr>
        <w:t>-</w:t>
      </w:r>
      <w:r w:rsidRPr="00CB104A">
        <w:rPr>
          <w:rFonts w:ascii="Arial" w:hAnsi="Arial" w:cs="Arial"/>
          <w:color w:val="000000" w:themeColor="text1"/>
        </w:rPr>
        <w:t xml:space="preserve"> Cukup </w:t>
      </w:r>
      <w:r w:rsidR="00FC27EB" w:rsidRPr="00CB104A">
        <w:rPr>
          <w:rFonts w:ascii="Arial" w:hAnsi="Arial" w:cs="Arial"/>
          <w:color w:val="000000" w:themeColor="text1"/>
        </w:rPr>
        <w:t>-</w:t>
      </w:r>
      <w:r w:rsidRPr="00CB104A">
        <w:rPr>
          <w:rFonts w:ascii="Arial" w:hAnsi="Arial" w:cs="Arial"/>
          <w:color w:val="000000" w:themeColor="text1"/>
        </w:rPr>
        <w:t xml:space="preserve"> Kurang </w:t>
      </w:r>
      <w:r w:rsidR="00FC27EB" w:rsidRPr="00CB104A">
        <w:rPr>
          <w:rFonts w:ascii="Arial" w:hAnsi="Arial" w:cs="Arial"/>
          <w:color w:val="000000" w:themeColor="text1"/>
        </w:rPr>
        <w:t>-</w:t>
      </w:r>
      <w:r w:rsidRPr="00CB104A">
        <w:rPr>
          <w:rFonts w:ascii="Arial" w:hAnsi="Arial" w:cs="Arial"/>
          <w:color w:val="000000" w:themeColor="text1"/>
        </w:rPr>
        <w:t xml:space="preserve"> Jelek)</w:t>
      </w:r>
      <w:bookmarkEnd w:id="1"/>
    </w:p>
    <w:p w14:paraId="3D18A459" w14:textId="555EAD0D" w:rsidR="00B736B1" w:rsidRPr="00CB104A" w:rsidRDefault="00CB104A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Seberapa jelas bukti pisah r</w:t>
      </w:r>
      <w:r w:rsidR="00C45595">
        <w:rPr>
          <w:rFonts w:cs="Arial"/>
          <w:color w:val="000000" w:themeColor="text1"/>
        </w:rPr>
        <w:t>umah</w:t>
      </w:r>
      <w:r w:rsidRPr="00CB104A">
        <w:rPr>
          <w:rFonts w:cs="Arial"/>
          <w:color w:val="000000" w:themeColor="text1"/>
        </w:rPr>
        <w:t xml:space="preserve"> yang diajukan pasangan (surat pernyataan, saksi, dll.)?</w:t>
      </w:r>
    </w:p>
    <w:p w14:paraId="6650468F" w14:textId="518361AE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(Sangat Baik - Baik - Cukup - Kurang - Jelek)</w:t>
      </w:r>
    </w:p>
    <w:p w14:paraId="6785EB7E" w14:textId="38473B49" w:rsidR="00296446" w:rsidRPr="00CB104A" w:rsidRDefault="00296446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Seberapa baik Bapak/Ibu menilai penerapan SEMA No. 3 Tahun 2023 dalam praktik?</w:t>
      </w:r>
    </w:p>
    <w:p w14:paraId="1FBA28A7" w14:textId="431C4D39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(Sangat Baik - Baik - Cukup - Kurang - Jelek)</w:t>
      </w:r>
    </w:p>
    <w:p w14:paraId="7565BA47" w14:textId="2FCB5BE6" w:rsidR="00B736B1" w:rsidRPr="00CB104A" w:rsidRDefault="00CB104A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 xml:space="preserve">Bagaimana </w:t>
      </w:r>
      <w:r w:rsidR="00FC27EB" w:rsidRPr="00CB104A">
        <w:rPr>
          <w:rFonts w:cs="Arial"/>
          <w:color w:val="000000" w:themeColor="text1"/>
        </w:rPr>
        <w:t>Bapak/Ibu</w:t>
      </w:r>
      <w:r w:rsidRPr="00CB104A">
        <w:rPr>
          <w:rFonts w:cs="Arial"/>
          <w:color w:val="000000" w:themeColor="text1"/>
        </w:rPr>
        <w:t xml:space="preserve"> menilai efektivitas syarat ini dalam mencegah perceraian impulsif?</w:t>
      </w:r>
    </w:p>
    <w:p w14:paraId="27915861" w14:textId="09168F94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(Sangat Baik - Baik - Cukup - Kurang - Jelek)</w:t>
      </w:r>
    </w:p>
    <w:p w14:paraId="2826133A" w14:textId="418EE720" w:rsidR="00296446" w:rsidRPr="00CB104A" w:rsidRDefault="00296446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S</w:t>
      </w:r>
      <w:r w:rsidR="00CB104A" w:rsidRPr="00CB104A">
        <w:rPr>
          <w:rFonts w:cs="Arial"/>
          <w:color w:val="000000" w:themeColor="text1"/>
        </w:rPr>
        <w:t>eberapa adil syarat ini bagi pihak rentan (misal: korban KDRT, perempuan, lansia)?</w:t>
      </w:r>
    </w:p>
    <w:p w14:paraId="22457F9B" w14:textId="49395939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(Sangat Baik - Baik - Cukup - Kurang - Jelek)</w:t>
      </w:r>
    </w:p>
    <w:p w14:paraId="0CB86127" w14:textId="76431893" w:rsidR="00296446" w:rsidRPr="00CB104A" w:rsidRDefault="00296446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Seberapa besar pengaruh syarat ini terhadap keputusan Anda sebagai hakim?</w:t>
      </w:r>
    </w:p>
    <w:p w14:paraId="0712AE00" w14:textId="4E897799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(Sangat Baik - Baik - Cukup - Kurang - Jelek)</w:t>
      </w:r>
    </w:p>
    <w:p w14:paraId="23BB1D98" w14:textId="29EA5AD3" w:rsidR="00296446" w:rsidRPr="00CB104A" w:rsidRDefault="00296446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Seberapa efektif Bapak/Ibu melihat dampak syarat ini terhadap keputusan perceraian?</w:t>
      </w:r>
    </w:p>
    <w:p w14:paraId="354D736F" w14:textId="1CB36F33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(Sangat Baik - Baik - Cukup - Kurang - Jelek)</w:t>
      </w:r>
    </w:p>
    <w:p w14:paraId="7C690DFE" w14:textId="492E1338" w:rsidR="00B736B1" w:rsidRPr="00CB104A" w:rsidRDefault="00CB104A" w:rsidP="00CB104A">
      <w:pPr>
        <w:pStyle w:val="Heading1"/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CB104A">
        <w:rPr>
          <w:rFonts w:ascii="Arial" w:hAnsi="Arial" w:cs="Arial"/>
          <w:color w:val="000000" w:themeColor="text1"/>
          <w:sz w:val="22"/>
          <w:szCs w:val="22"/>
        </w:rPr>
        <w:t xml:space="preserve">III. </w:t>
      </w:r>
      <w:r w:rsidRPr="00CB104A">
        <w:rPr>
          <w:rFonts w:ascii="Arial" w:hAnsi="Arial" w:cs="Arial"/>
          <w:color w:val="000000" w:themeColor="text1"/>
        </w:rPr>
        <w:t xml:space="preserve">Pertanyaan Persentase </w:t>
      </w:r>
      <w:bookmarkStart w:id="2" w:name="_Hlk201321264"/>
      <w:r w:rsidRPr="00CB104A">
        <w:rPr>
          <w:rFonts w:ascii="Arial" w:hAnsi="Arial" w:cs="Arial"/>
          <w:color w:val="000000" w:themeColor="text1"/>
        </w:rPr>
        <w:t>(&gt;50% / &lt;50% / =50%)</w:t>
      </w:r>
      <w:bookmarkEnd w:id="2"/>
    </w:p>
    <w:p w14:paraId="654AC70A" w14:textId="27EAA71F" w:rsidR="00B736B1" w:rsidRPr="00CB104A" w:rsidRDefault="00CB104A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Berapa persen kasus yang gugur karena tidak memenuhi syarat pisah r</w:t>
      </w:r>
      <w:r w:rsidR="00C45595">
        <w:rPr>
          <w:rFonts w:cs="Arial"/>
          <w:color w:val="000000" w:themeColor="text1"/>
        </w:rPr>
        <w:t>umah</w:t>
      </w:r>
      <w:r w:rsidRPr="00CB104A">
        <w:rPr>
          <w:rFonts w:cs="Arial"/>
          <w:color w:val="000000" w:themeColor="text1"/>
        </w:rPr>
        <w:t>?</w:t>
      </w:r>
    </w:p>
    <w:p w14:paraId="53DF2799" w14:textId="0DDC2811" w:rsidR="00FF1C40" w:rsidRPr="00CB104A" w:rsidRDefault="00FF1C40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(&gt;50% / &lt;50% / =50%)</w:t>
      </w:r>
    </w:p>
    <w:p w14:paraId="00C2B350" w14:textId="1C831062" w:rsidR="00B736B1" w:rsidRPr="00CB104A" w:rsidRDefault="009C7782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 xml:space="preserve">Berapa persen dari kasus yang </w:t>
      </w:r>
      <w:r w:rsidR="0005676F" w:rsidRPr="00CB104A">
        <w:rPr>
          <w:rFonts w:cs="Arial"/>
          <w:color w:val="000000" w:themeColor="text1"/>
        </w:rPr>
        <w:t>Bapak/Ibu</w:t>
      </w:r>
      <w:r w:rsidRPr="00CB104A">
        <w:rPr>
          <w:rFonts w:cs="Arial"/>
          <w:color w:val="000000" w:themeColor="text1"/>
        </w:rPr>
        <w:t xml:space="preserve"> tangani yang menunjukkan penurunan konflik setelah penerapan syarat ini?</w:t>
      </w:r>
    </w:p>
    <w:p w14:paraId="4C705690" w14:textId="716ADF4E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(&gt;50% / &lt;50% / =50%)</w:t>
      </w:r>
    </w:p>
    <w:p w14:paraId="4865AE06" w14:textId="26C565A3" w:rsidR="00B736B1" w:rsidRPr="00CB104A" w:rsidRDefault="00CB104A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Berapa persen bukti pisah r</w:t>
      </w:r>
      <w:r w:rsidR="00C45595">
        <w:rPr>
          <w:rFonts w:cs="Arial"/>
          <w:color w:val="000000" w:themeColor="text1"/>
        </w:rPr>
        <w:t>umah</w:t>
      </w:r>
      <w:r w:rsidRPr="00CB104A">
        <w:rPr>
          <w:rFonts w:cs="Arial"/>
          <w:color w:val="000000" w:themeColor="text1"/>
        </w:rPr>
        <w:t xml:space="preserve"> yang ditolak karena tidak sah?</w:t>
      </w:r>
    </w:p>
    <w:p w14:paraId="71BCE731" w14:textId="3AB277E2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(&gt;50% / &lt;50% / =50%)</w:t>
      </w:r>
    </w:p>
    <w:p w14:paraId="7FD1EB3A" w14:textId="6BADEED1" w:rsidR="00B736B1" w:rsidRPr="00CB104A" w:rsidRDefault="00CB104A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Apakah lebih dari 50% hakim meminta bukti tambahan selain surat pernyataan?</w:t>
      </w:r>
    </w:p>
    <w:p w14:paraId="0AAFC057" w14:textId="6F3ECB20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(&gt;50% / &lt;50% / =50%)</w:t>
      </w:r>
    </w:p>
    <w:p w14:paraId="333A0D94" w14:textId="268495A8" w:rsidR="00B736B1" w:rsidRPr="00CB104A" w:rsidRDefault="00CB104A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Berapa persen pasangan yang tetap bercerai setelah pisah r</w:t>
      </w:r>
      <w:r w:rsidR="00C45595">
        <w:rPr>
          <w:rFonts w:cs="Arial"/>
          <w:color w:val="000000" w:themeColor="text1"/>
        </w:rPr>
        <w:t>umah</w:t>
      </w:r>
      <w:r w:rsidRPr="00CB104A">
        <w:rPr>
          <w:rFonts w:cs="Arial"/>
          <w:color w:val="000000" w:themeColor="text1"/>
        </w:rPr>
        <w:t xml:space="preserve"> 6 bulan?</w:t>
      </w:r>
    </w:p>
    <w:p w14:paraId="3B4B5749" w14:textId="75AF1771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(&gt;50% / &lt;50% / =50%)</w:t>
      </w:r>
    </w:p>
    <w:p w14:paraId="5527A3D5" w14:textId="13BC763B" w:rsidR="00B736B1" w:rsidRPr="00CB104A" w:rsidRDefault="00CB104A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Berapa persen permohonan yang disertai dugaan manipulasi bukti pisah r</w:t>
      </w:r>
      <w:r w:rsidR="00C45595">
        <w:rPr>
          <w:rFonts w:cs="Arial"/>
          <w:color w:val="000000" w:themeColor="text1"/>
        </w:rPr>
        <w:t>umah</w:t>
      </w:r>
      <w:r w:rsidRPr="00CB104A">
        <w:rPr>
          <w:rFonts w:cs="Arial"/>
          <w:color w:val="000000" w:themeColor="text1"/>
        </w:rPr>
        <w:t>?</w:t>
      </w:r>
    </w:p>
    <w:p w14:paraId="3885C123" w14:textId="539D4544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(&gt;50% / &lt;50% / =50%)</w:t>
      </w:r>
    </w:p>
    <w:p w14:paraId="6CC4FDA4" w14:textId="31C24BDF" w:rsidR="00B736B1" w:rsidRPr="00CB104A" w:rsidRDefault="00CB104A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lastRenderedPageBreak/>
        <w:t>Berapa persen kasus pisah r</w:t>
      </w:r>
      <w:r w:rsidR="00C45595">
        <w:rPr>
          <w:rFonts w:cs="Arial"/>
          <w:color w:val="000000" w:themeColor="text1"/>
        </w:rPr>
        <w:t>umah</w:t>
      </w:r>
      <w:r w:rsidRPr="00CB104A">
        <w:rPr>
          <w:rFonts w:cs="Arial"/>
          <w:color w:val="000000" w:themeColor="text1"/>
        </w:rPr>
        <w:t xml:space="preserve"> disertai keberhasilan mediasi?</w:t>
      </w:r>
    </w:p>
    <w:p w14:paraId="1AB63D30" w14:textId="11E14133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(&gt;50% / &lt;50% / =50%)</w:t>
      </w:r>
    </w:p>
    <w:p w14:paraId="1FA2DAA7" w14:textId="78B6DF1E" w:rsidR="00935A22" w:rsidRPr="00CB104A" w:rsidRDefault="00935A22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 xml:space="preserve">Berapa persen dari keputusan </w:t>
      </w:r>
      <w:r w:rsidR="0005676F" w:rsidRPr="00CB104A">
        <w:rPr>
          <w:rFonts w:cs="Arial"/>
          <w:color w:val="000000" w:themeColor="text1"/>
        </w:rPr>
        <w:t>Bapak/Ibu</w:t>
      </w:r>
      <w:r w:rsidRPr="00CB104A">
        <w:rPr>
          <w:rFonts w:cs="Arial"/>
          <w:color w:val="000000" w:themeColor="text1"/>
        </w:rPr>
        <w:t xml:space="preserve"> yang dipengaruhi oleh syarat pisah r</w:t>
      </w:r>
      <w:r w:rsidR="00C45595">
        <w:rPr>
          <w:rFonts w:cs="Arial"/>
          <w:color w:val="000000" w:themeColor="text1"/>
        </w:rPr>
        <w:t>umah</w:t>
      </w:r>
      <w:r w:rsidRPr="00CB104A">
        <w:rPr>
          <w:rFonts w:cs="Arial"/>
          <w:color w:val="000000" w:themeColor="text1"/>
        </w:rPr>
        <w:t xml:space="preserve"> ini?</w:t>
      </w:r>
    </w:p>
    <w:p w14:paraId="4BCA3F80" w14:textId="3108D21D" w:rsidR="0005676F" w:rsidRPr="00CB104A" w:rsidRDefault="0005676F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(&gt;50% / &lt;50% / =50%)</w:t>
      </w:r>
    </w:p>
    <w:p w14:paraId="5C435F8F" w14:textId="77777777" w:rsidR="00B736B1" w:rsidRPr="00CB104A" w:rsidRDefault="00CB104A" w:rsidP="00CB104A">
      <w:pPr>
        <w:pStyle w:val="Heading1"/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CB104A">
        <w:rPr>
          <w:rFonts w:ascii="Arial" w:hAnsi="Arial" w:cs="Arial"/>
          <w:color w:val="000000" w:themeColor="text1"/>
          <w:sz w:val="22"/>
          <w:szCs w:val="22"/>
        </w:rPr>
        <w:t xml:space="preserve">IV. </w:t>
      </w:r>
      <w:r w:rsidRPr="00CB104A">
        <w:rPr>
          <w:rFonts w:ascii="Arial" w:hAnsi="Arial" w:cs="Arial"/>
          <w:color w:val="000000" w:themeColor="text1"/>
        </w:rPr>
        <w:t>Pertanyaan Analisis Dampak (Ya/Tidak)</w:t>
      </w:r>
    </w:p>
    <w:p w14:paraId="060DAF6A" w14:textId="1EAB18F6" w:rsidR="00FF1C40" w:rsidRPr="00CB104A" w:rsidRDefault="00CB104A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Apakah durasi 6 bulan cukup untuk memberi waktu rekonsiliasi pasangan?</w:t>
      </w:r>
    </w:p>
    <w:p w14:paraId="7630C206" w14:textId="21541A12" w:rsidR="00FF1C40" w:rsidRPr="00CB104A" w:rsidRDefault="00FF1C40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 YA / TIDAK )</w:t>
      </w:r>
    </w:p>
    <w:p w14:paraId="1BE6BC6B" w14:textId="0C75FE93" w:rsidR="00B736B1" w:rsidRPr="00CB104A" w:rsidRDefault="00CB104A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Apakah syarat pisah r</w:t>
      </w:r>
      <w:r w:rsidR="00C45595">
        <w:rPr>
          <w:rFonts w:cs="Arial"/>
          <w:color w:val="000000" w:themeColor="text1"/>
        </w:rPr>
        <w:t>umah</w:t>
      </w:r>
      <w:r w:rsidRPr="00CB104A">
        <w:rPr>
          <w:rFonts w:cs="Arial"/>
          <w:color w:val="000000" w:themeColor="text1"/>
        </w:rPr>
        <w:t xml:space="preserve"> ini mengurangi konflik soal harta gono-gini?</w:t>
      </w:r>
    </w:p>
    <w:p w14:paraId="61FDF7DF" w14:textId="25FA512B" w:rsidR="00FF1C40" w:rsidRPr="00CB104A" w:rsidRDefault="00FF1C40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 YA / TIDAK )</w:t>
      </w:r>
    </w:p>
    <w:p w14:paraId="7DD72651" w14:textId="617A0485" w:rsidR="00B736B1" w:rsidRPr="00CB104A" w:rsidRDefault="00CB104A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 xml:space="preserve">Apakah </w:t>
      </w:r>
      <w:r w:rsidR="0005676F" w:rsidRPr="00CB104A">
        <w:rPr>
          <w:rFonts w:cs="Arial"/>
          <w:color w:val="000000" w:themeColor="text1"/>
        </w:rPr>
        <w:t>Bapak/Ibu</w:t>
      </w:r>
      <w:r w:rsidRPr="00CB104A">
        <w:rPr>
          <w:rFonts w:cs="Arial"/>
          <w:color w:val="000000" w:themeColor="text1"/>
        </w:rPr>
        <w:t xml:space="preserve"> mengalami kesulitan mengevaluasi bukti pisah r</w:t>
      </w:r>
      <w:r w:rsidR="00C45595">
        <w:rPr>
          <w:rFonts w:cs="Arial"/>
          <w:color w:val="000000" w:themeColor="text1"/>
        </w:rPr>
        <w:t>umah</w:t>
      </w:r>
      <w:r w:rsidRPr="00CB104A">
        <w:rPr>
          <w:rFonts w:cs="Arial"/>
          <w:color w:val="000000" w:themeColor="text1"/>
        </w:rPr>
        <w:t>?</w:t>
      </w:r>
    </w:p>
    <w:p w14:paraId="0828F2E1" w14:textId="48D2A589" w:rsidR="00FF1C40" w:rsidRPr="00CB104A" w:rsidRDefault="00FF1C40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 YA / TIDAK )</w:t>
      </w:r>
    </w:p>
    <w:p w14:paraId="41E5DC46" w14:textId="22765F4F" w:rsidR="00B736B1" w:rsidRPr="00CB104A" w:rsidRDefault="00CB104A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Apakah syarat ini berdampak pada pemberian hak nafkah selama masa pisah r</w:t>
      </w:r>
      <w:r w:rsidR="00C45595">
        <w:rPr>
          <w:rFonts w:cs="Arial"/>
          <w:color w:val="000000" w:themeColor="text1"/>
        </w:rPr>
        <w:t>umah</w:t>
      </w:r>
      <w:r w:rsidRPr="00CB104A">
        <w:rPr>
          <w:rFonts w:cs="Arial"/>
          <w:color w:val="000000" w:themeColor="text1"/>
        </w:rPr>
        <w:t>?</w:t>
      </w:r>
    </w:p>
    <w:p w14:paraId="38886934" w14:textId="296BC10C" w:rsidR="00FF1C40" w:rsidRPr="00CB104A" w:rsidRDefault="00FF1C40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 YA / TIDAK )</w:t>
      </w:r>
    </w:p>
    <w:p w14:paraId="0EF3AC90" w14:textId="5A2CB897" w:rsidR="00FF1C40" w:rsidRPr="00CB104A" w:rsidRDefault="00FF1C40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 xml:space="preserve">Apakah </w:t>
      </w:r>
      <w:r w:rsidR="0005676F" w:rsidRPr="00CB104A">
        <w:rPr>
          <w:rFonts w:cs="Arial"/>
          <w:color w:val="000000" w:themeColor="text1"/>
        </w:rPr>
        <w:t>Bapak/Ibu</w:t>
      </w:r>
      <w:r w:rsidRPr="00CB104A">
        <w:rPr>
          <w:rFonts w:cs="Arial"/>
          <w:color w:val="000000" w:themeColor="text1"/>
        </w:rPr>
        <w:t xml:space="preserve"> merasa bahwa syarat ini adil bagi semua pihak yang terlibat?</w:t>
      </w:r>
    </w:p>
    <w:p w14:paraId="2D0B79BF" w14:textId="7E80E098" w:rsidR="00FF1C40" w:rsidRPr="00CB104A" w:rsidRDefault="00FF1C40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 YA / TIDAK )</w:t>
      </w:r>
    </w:p>
    <w:p w14:paraId="7E83FE2F" w14:textId="31351630" w:rsidR="00B736B1" w:rsidRPr="00CB104A" w:rsidRDefault="00CB104A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>Apakah syarat ini perlu dipertahankan dalam revisi SEMA mendatang?</w:t>
      </w:r>
    </w:p>
    <w:p w14:paraId="5CA109BA" w14:textId="36B27123" w:rsidR="00FF1C40" w:rsidRPr="00CB104A" w:rsidRDefault="00FF1C40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 YA / TIDAK )</w:t>
      </w:r>
    </w:p>
    <w:p w14:paraId="03B096FB" w14:textId="7E65907A" w:rsidR="00FF1C40" w:rsidRPr="00CB104A" w:rsidRDefault="00FF1C40" w:rsidP="00CB104A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B104A">
        <w:rPr>
          <w:rFonts w:cs="Arial"/>
          <w:color w:val="000000" w:themeColor="text1"/>
        </w:rPr>
        <w:t xml:space="preserve">Apakah </w:t>
      </w:r>
      <w:r w:rsidR="0005676F" w:rsidRPr="00CB104A">
        <w:rPr>
          <w:rFonts w:cs="Arial"/>
          <w:color w:val="000000" w:themeColor="text1"/>
        </w:rPr>
        <w:t>Bapak/Ibu</w:t>
      </w:r>
      <w:r w:rsidRPr="00CB104A">
        <w:rPr>
          <w:rFonts w:cs="Arial"/>
          <w:color w:val="000000" w:themeColor="text1"/>
        </w:rPr>
        <w:t xml:space="preserve"> setuju jika syarat ini dievaluasi secara berkala?</w:t>
      </w:r>
    </w:p>
    <w:p w14:paraId="1D2BBD03" w14:textId="44FC6411" w:rsidR="00FF1C40" w:rsidRPr="00CB104A" w:rsidRDefault="00FF1C40" w:rsidP="00CB104A">
      <w:pPr>
        <w:pStyle w:val="ListParagraph"/>
        <w:spacing w:line="360" w:lineRule="auto"/>
        <w:rPr>
          <w:rFonts w:cs="Arial"/>
          <w:b/>
          <w:bCs/>
          <w:color w:val="000000" w:themeColor="text1"/>
        </w:rPr>
      </w:pPr>
      <w:r w:rsidRPr="00CB104A">
        <w:rPr>
          <w:rFonts w:cs="Arial"/>
          <w:b/>
          <w:bCs/>
          <w:color w:val="000000" w:themeColor="text1"/>
        </w:rPr>
        <w:t>( YA / TIDAK )</w:t>
      </w:r>
    </w:p>
    <w:p w14:paraId="28BB45BD" w14:textId="78FDCE73" w:rsidR="00B736B1" w:rsidRPr="00CB104A" w:rsidRDefault="00CB104A" w:rsidP="00CB104A">
      <w:pPr>
        <w:pStyle w:val="Heading1"/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CB104A">
        <w:rPr>
          <w:rFonts w:ascii="Arial" w:hAnsi="Arial" w:cs="Arial"/>
          <w:color w:val="000000" w:themeColor="text1"/>
          <w:sz w:val="22"/>
          <w:szCs w:val="22"/>
        </w:rPr>
        <w:t>V. Pertanyaan Terbuka</w:t>
      </w:r>
    </w:p>
    <w:p w14:paraId="45E6332B" w14:textId="0EA1A3C1" w:rsidR="00C45595" w:rsidRPr="00C45595" w:rsidRDefault="00C45595" w:rsidP="00C45595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45595">
        <w:rPr>
          <w:rFonts w:cs="Arial"/>
          <w:color w:val="000000" w:themeColor="text1"/>
        </w:rPr>
        <w:t>Seberapa besar pengaruh pemberlakuan SEMA No. 3 Tahun 2023 dalam penanganan kasus perceraian tersebut?</w:t>
      </w:r>
    </w:p>
    <w:p w14:paraId="2B45DDC7" w14:textId="59DBDA79" w:rsidR="00C45595" w:rsidRPr="00C45595" w:rsidRDefault="00C45595" w:rsidP="00C45595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45595">
        <w:rPr>
          <w:rFonts w:cs="Arial"/>
          <w:color w:val="000000" w:themeColor="text1"/>
        </w:rPr>
        <w:t>Menurut Bapak/Ibu apakah dampak positif dari diberlakukannya SEMA No. 3 Tahun 2023 hingga saat ini?</w:t>
      </w:r>
    </w:p>
    <w:p w14:paraId="3D3874A7" w14:textId="2CEC5EB7" w:rsidR="00B736B1" w:rsidRPr="00CB104A" w:rsidRDefault="00C45595" w:rsidP="00C45595">
      <w:pPr>
        <w:pStyle w:val="ListParagraph"/>
        <w:numPr>
          <w:ilvl w:val="0"/>
          <w:numId w:val="10"/>
        </w:numPr>
        <w:spacing w:line="360" w:lineRule="auto"/>
        <w:rPr>
          <w:rFonts w:cs="Arial"/>
          <w:color w:val="000000" w:themeColor="text1"/>
        </w:rPr>
      </w:pPr>
      <w:r w:rsidRPr="00C45595">
        <w:rPr>
          <w:rFonts w:cs="Arial"/>
          <w:color w:val="000000" w:themeColor="text1"/>
        </w:rPr>
        <w:t>Apa saja tantangan yang Bapak/Ibu hadapi saat menerapkan aturan ini, terutama dalam membuktikan bahwa pasangan sudah pisah r</w:t>
      </w:r>
      <w:r>
        <w:rPr>
          <w:rFonts w:cs="Arial"/>
          <w:color w:val="000000" w:themeColor="text1"/>
        </w:rPr>
        <w:t>umah</w:t>
      </w:r>
      <w:r w:rsidRPr="00C45595">
        <w:rPr>
          <w:rFonts w:cs="Arial"/>
          <w:color w:val="000000" w:themeColor="text1"/>
        </w:rPr>
        <w:t xml:space="preserve"> cukup lama?</w:t>
      </w:r>
    </w:p>
    <w:sectPr w:rsidR="00B736B1" w:rsidRPr="00CB104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E64F9D"/>
    <w:multiLevelType w:val="hybridMultilevel"/>
    <w:tmpl w:val="0614AE2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621674">
    <w:abstractNumId w:val="8"/>
  </w:num>
  <w:num w:numId="2" w16cid:durableId="727068109">
    <w:abstractNumId w:val="6"/>
  </w:num>
  <w:num w:numId="3" w16cid:durableId="1182086535">
    <w:abstractNumId w:val="5"/>
  </w:num>
  <w:num w:numId="4" w16cid:durableId="625040622">
    <w:abstractNumId w:val="4"/>
  </w:num>
  <w:num w:numId="5" w16cid:durableId="1622684729">
    <w:abstractNumId w:val="7"/>
  </w:num>
  <w:num w:numId="6" w16cid:durableId="1484274476">
    <w:abstractNumId w:val="3"/>
  </w:num>
  <w:num w:numId="7" w16cid:durableId="22094879">
    <w:abstractNumId w:val="2"/>
  </w:num>
  <w:num w:numId="8" w16cid:durableId="454641161">
    <w:abstractNumId w:val="1"/>
  </w:num>
  <w:num w:numId="9" w16cid:durableId="1953586340">
    <w:abstractNumId w:val="0"/>
  </w:num>
  <w:num w:numId="10" w16cid:durableId="12755555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676F"/>
    <w:rsid w:val="0006063C"/>
    <w:rsid w:val="000B272E"/>
    <w:rsid w:val="0015074B"/>
    <w:rsid w:val="0029639D"/>
    <w:rsid w:val="00296446"/>
    <w:rsid w:val="00326F90"/>
    <w:rsid w:val="00935A22"/>
    <w:rsid w:val="009C7782"/>
    <w:rsid w:val="00AA1D8D"/>
    <w:rsid w:val="00B47730"/>
    <w:rsid w:val="00B736B1"/>
    <w:rsid w:val="00BA1019"/>
    <w:rsid w:val="00C45595"/>
    <w:rsid w:val="00CB0664"/>
    <w:rsid w:val="00CB104A"/>
    <w:rsid w:val="00FC27EB"/>
    <w:rsid w:val="00FC693F"/>
    <w:rsid w:val="00FF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D4EF83"/>
  <w14:defaultImageDpi w14:val="300"/>
  <w15:docId w15:val="{C50C79C4-1BD0-401D-843E-0A6685544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athariksa35</cp:lastModifiedBy>
  <cp:revision>3</cp:revision>
  <dcterms:created xsi:type="dcterms:W3CDTF">2013-12-23T23:15:00Z</dcterms:created>
  <dcterms:modified xsi:type="dcterms:W3CDTF">2025-08-12T14:41:00Z</dcterms:modified>
  <cp:category/>
</cp:coreProperties>
</file>